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7218828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750415" name="019e06fa-c2a8-70d0-b61c-9819b20060e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9602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855253" name="019e0702-7ef4-7dd4-b627-18f607fe0a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1307584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27001" name="019e06d7-6c45-7820-9da6-aef399bcf4c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9560937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36079" name="019e06de-23c2-7e4d-8308-e6f2875add1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634037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944314" name="019e06f6-c98f-76af-8fe8-91604a6d7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5805138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270486" name="019e06fc-b988-72fb-87c4-8c7a8222e25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580145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491939" name="019e0719-9423-7545-b802-ee094544e95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417675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693429" name="019e06d5-fc11-7ea6-8f43-0fa66f8e96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6162322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915299" name="019e06e8-eeba-7d7e-a257-ac965c56a97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963129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65179" name="019e0718-e2b9-7d12-869e-c694d99ebeb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1427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669070" name="019e0682-1e06-7e57-98c1-2d9e9e3c4f5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721829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11843" name="019e068b-5856-71ff-be75-8d277a407e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632510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198016" name="019e06d7-e85d-7159-9be4-17e0ee041ea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39440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49294" name="019e06e0-40e1-7d3f-964e-9c4a6c1250f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434222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249883" name="019e06f4-1489-722b-99f8-1825dbcc53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923124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062707" name="019e071a-f83f-7469-80f9-871b242d0f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056192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69739" name="019e0728-c72f-70b5-b842-d3dcca97ff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094009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977292" name="019e0730-0183-7b09-9cc3-6e44789ffde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895382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715883" name="019e0706-5fe2-794f-9374-7333f9080c1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7110673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254898" name="019e071c-8908-7e60-b276-f8d84ce455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42311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421217" name="019e0729-fd7b-79ee-ba36-1b065aaea0d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420113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227299" name="019e067e-f654-775e-a627-42b747b33ed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173158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06340" name="019e0727-b590-7f00-88a9-7bd14d2406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8456236" name="019e06fc-1e43-7e8f-abc8-905dbcb4c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868671" name="019e06fc-1e43-7e8f-abc8-905dbcb4c8e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486062" name="019e0724-770f-7cf8-92e4-24c5b762c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418622" name="019e0724-770f-7cf8-92e4-24c5b762c01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395501" name="019e072a-d693-7733-a518-d22c114c8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13235" name="019e072a-d693-7733-a518-d22c114c85e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1581959" name="019e0735-2626-7103-ad63-552dccb75c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67500" name="019e0735-2626-7103-ad63-552dccb75ca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